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4468991" name="019d9b47-8f0a-7919-ad7b-94ab1cb99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404301" name="019d9b47-8f0a-7919-ad7b-94ab1cb99a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1269162" name="019d9b47-a811-7808-b4ef-3edbe087ed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672671" name="019d9b47-a811-7808-b4ef-3edbe087ed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